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5251542" name="019f3752-ba4f-734d-8b51-fa718bbd47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9827626" name="019f3752-ba4f-734d-8b51-fa718bbd479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8078269" name="019f3752-e3ed-7b38-a10c-60102f309d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1500486" name="019f3752-e3ed-7b38-a10c-60102f309d9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War nicht zugänglich!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20925860" name="019f376d-495d-793d-891c-ce42990e62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5191663" name="019f376d-495d-793d-891c-ce42990e622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8928850" name="019f376d-a081-70b0-836e-b84c319cc2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283036" name="019f376d-a081-70b0-836e-b84c319cc29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